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7749" w14:textId="225E5E41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57922920"/>
      <w:bookmarkStart w:id="1" w:name="_Toc440039606"/>
      <w:bookmarkStart w:id="2" w:name="_Toc457480017"/>
      <w:bookmarkStart w:id="3" w:name="_Toc494107698"/>
      <w:bookmarkStart w:id="4" w:name="_Toc428742903"/>
      <w:bookmarkStart w:id="5" w:name="_Toc417311097"/>
      <w:bookmarkStart w:id="6" w:name="_Toc457922946"/>
      <w:bookmarkStart w:id="7" w:name="_Toc490149778"/>
      <w:bookmarkStart w:id="8" w:name="_Toc417245487"/>
      <w:bookmarkStart w:id="9" w:name="_Toc456857221"/>
      <w:bookmarkStart w:id="10" w:name="_Toc457495527"/>
      <w:r>
        <w:t>Bijlage</w:t>
      </w:r>
      <w:r w:rsidRPr="003E1BAA">
        <w:t xml:space="preserve"> </w:t>
      </w:r>
      <w:r w:rsidR="003E1BAA" w:rsidRPr="003E1BAA">
        <w:t>2</w:t>
      </w:r>
      <w:r w:rsidRPr="003E1BAA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3C57E3" w14:textId="5DD8210A" w:rsidR="00D44688" w:rsidRPr="00EF35F5" w:rsidRDefault="00D44688" w:rsidP="00D44688">
      <w:pPr>
        <w:rPr>
          <w:b/>
          <w:bCs/>
        </w:rPr>
      </w:pPr>
      <w:r w:rsidRPr="00EF35F5">
        <w:rPr>
          <w:b/>
          <w:bCs/>
        </w:rPr>
        <w:t>Project: Nieuwbouw</w:t>
      </w:r>
      <w:r w:rsidR="00EF35F5" w:rsidRPr="00EF35F5">
        <w:rPr>
          <w:b/>
          <w:bCs/>
        </w:rPr>
        <w:t xml:space="preserve"> gemeentewerf Den Brielstraat</w:t>
      </w:r>
    </w:p>
    <w:p w14:paraId="53297289" w14:textId="7CC649B2" w:rsidR="00D44688" w:rsidRPr="00EF35F5" w:rsidRDefault="00D44688" w:rsidP="00D44688">
      <w:pPr>
        <w:rPr>
          <w:b/>
          <w:bCs/>
        </w:rPr>
      </w:pPr>
      <w:r w:rsidRPr="00EF35F5">
        <w:rPr>
          <w:b/>
          <w:bCs/>
        </w:rPr>
        <w:t>Kenmerk: AI 2023-</w:t>
      </w:r>
      <w:r w:rsidR="02655DB9" w:rsidRPr="05E41024">
        <w:rPr>
          <w:b/>
          <w:bCs/>
        </w:rPr>
        <w:t>0149</w:t>
      </w:r>
    </w:p>
    <w:p w14:paraId="14C90B64" w14:textId="77777777" w:rsidR="00F731DC" w:rsidRPr="00EF35F5" w:rsidRDefault="00F731DC" w:rsidP="00D44688">
      <w:pPr>
        <w:rPr>
          <w:b/>
          <w:bCs/>
        </w:rPr>
      </w:pPr>
    </w:p>
    <w:p w14:paraId="641AEBA8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6FF5794" w14:textId="77777777" w:rsidR="002941CF" w:rsidRDefault="002941CF" w:rsidP="00583EA0"/>
    <w:p w14:paraId="063A340E" w14:textId="14012D3D" w:rsidR="00A171BF" w:rsidRDefault="00A171BF" w:rsidP="00583EA0">
      <w:r>
        <w:t>De gegadigde vult per referentieproject</w:t>
      </w:r>
      <w:r w:rsidR="00F04F71">
        <w:t xml:space="preserve"> in welke functies </w:t>
      </w:r>
      <w:r w:rsidR="00B37E87">
        <w:t xml:space="preserve">zijn gerealiseerd en geeft per functie </w:t>
      </w:r>
      <w:r w:rsidR="004E1E3D">
        <w:t>de daadwerkelijke gerealiseerde omvang</w:t>
      </w:r>
      <w:r w:rsidR="0002159E">
        <w:t xml:space="preserve"> aan</w:t>
      </w:r>
      <w:r w:rsidR="00397CBF">
        <w:t xml:space="preserve">. </w:t>
      </w:r>
    </w:p>
    <w:p w14:paraId="56E44639" w14:textId="202D0F34" w:rsidR="00397CBF" w:rsidRDefault="00397CBF" w:rsidP="00583EA0">
      <w:r>
        <w:t xml:space="preserve">Kerncompetentie A mag worden aangetoond </w:t>
      </w:r>
      <w:r w:rsidR="006313FD">
        <w:t xml:space="preserve">met één of twee </w:t>
      </w:r>
      <w:r w:rsidR="002941CF">
        <w:t xml:space="preserve">referentieprojecten. </w:t>
      </w:r>
      <w:r w:rsidR="00497DB7">
        <w:t>Gezamenlijk dient te worden voldaan aan de minimale eisen</w:t>
      </w:r>
      <w:r w:rsidR="00835330">
        <w:t xml:space="preserve">. </w:t>
      </w:r>
    </w:p>
    <w:p w14:paraId="77CF7873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5190E30F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CD9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C100" w14:textId="77777777" w:rsidR="00583EA0" w:rsidRDefault="00583EA0">
            <w:r>
              <w:t>Inschrijver</w:t>
            </w:r>
          </w:p>
        </w:tc>
      </w:tr>
      <w:tr w:rsidR="00583EA0" w14:paraId="23803BD0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89E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E38D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5C50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446D6F03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5EC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AA7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956725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35329A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A62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466" w14:textId="77777777" w:rsidR="00583EA0" w:rsidRDefault="00583EA0">
            <w:r>
              <w:t xml:space="preserve">Referentieproject </w:t>
            </w:r>
          </w:p>
        </w:tc>
      </w:tr>
      <w:tr w:rsidR="00583EA0" w14:paraId="0BAECB9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4C1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75A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1F6949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46D3E53E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CAF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D892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694DA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55B57722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78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A62" w14:textId="77777777" w:rsidR="00583EA0" w:rsidRDefault="00583EA0">
            <w:r>
              <w:t>Referentie heeft betrekking op:</w:t>
            </w:r>
          </w:p>
          <w:p w14:paraId="609BB61E" w14:textId="77777777" w:rsidR="00583EA0" w:rsidRDefault="00583EA0">
            <w:r>
              <w:t xml:space="preserve"> </w:t>
            </w:r>
          </w:p>
          <w:p w14:paraId="50A698E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44C75D" w14:textId="6A7DEA8C" w:rsidR="00583EA0" w:rsidRPr="001E1359" w:rsidRDefault="00583EA0">
            <w:pPr>
              <w:rPr>
                <w:highlight w:val="lightGray"/>
                <w:u w:val="single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 </w:t>
            </w:r>
            <w:r w:rsidRPr="001E1359">
              <w:rPr>
                <w:b/>
                <w:highlight w:val="lightGray"/>
                <w:u w:val="single"/>
              </w:rPr>
              <w:t>Kerncompetentie A</w:t>
            </w:r>
          </w:p>
          <w:p w14:paraId="08D0E771" w14:textId="0D35CB64" w:rsidR="610CF7B0" w:rsidRPr="001E1359" w:rsidRDefault="610CF7B0" w:rsidP="7B29A5F2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="00A84C51"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>450m</w:t>
            </w:r>
            <w:r w:rsidRPr="001E1359">
              <w:rPr>
                <w:rFonts w:eastAsia="Corbel" w:cs="Corbel"/>
                <w:color w:val="000000" w:themeColor="text1"/>
                <w:highlight w:val="lightGray"/>
                <w:vertAlign w:val="superscript"/>
              </w:rPr>
              <w:t>2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aan kantoorfunctie</w:t>
            </w:r>
          </w:p>
          <w:p w14:paraId="2FB4CD79" w14:textId="7F11D0C0" w:rsidR="007E44A6" w:rsidRPr="001E1359" w:rsidRDefault="007E44A6" w:rsidP="7B29A5F2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</w:t>
            </w:r>
            <w:r w:rsidR="005A0337" w:rsidRPr="001E1359">
              <w:rPr>
                <w:rFonts w:eastAsia="Corbel" w:cs="Corbel"/>
                <w:color w:val="000000" w:themeColor="text1"/>
                <w:highlight w:val="lightGray"/>
              </w:rPr>
              <w:t>G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>erealiseerd</w:t>
            </w:r>
            <w:r w:rsidR="005A0337"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: ………..m2 </w:t>
            </w:r>
          </w:p>
          <w:p w14:paraId="0EC9FFAE" w14:textId="55AA7433" w:rsidR="610CF7B0" w:rsidRPr="001E1359" w:rsidRDefault="610CF7B0" w:rsidP="7B29A5F2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="00A84C51" w:rsidRPr="001E1359">
              <w:rPr>
                <w:rFonts w:ascii="Wingdings" w:eastAsia="Wingdings" w:hAnsi="Wingdings" w:cs="Wingdings"/>
                <w:highlight w:val="lightGray"/>
              </w:rPr>
              <w:t xml:space="preserve"> </w:t>
            </w: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>400 m2 industriefunctie</w:t>
            </w:r>
          </w:p>
          <w:p w14:paraId="6D15A233" w14:textId="491A335C" w:rsidR="005A0337" w:rsidRPr="001E1359" w:rsidRDefault="005A0337" w:rsidP="005A0337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………..m2 </w:t>
            </w:r>
          </w:p>
          <w:p w14:paraId="740AB30E" w14:textId="77777777" w:rsidR="003B4673" w:rsidRPr="001E1359" w:rsidRDefault="003B4673" w:rsidP="003B4673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</w:p>
          <w:p w14:paraId="0C5CCF83" w14:textId="48471879" w:rsidR="00583EA0" w:rsidRPr="001E1359" w:rsidRDefault="00583EA0">
            <w:pPr>
              <w:rPr>
                <w:b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 </w:t>
            </w:r>
            <w:r w:rsidRPr="001E1359">
              <w:rPr>
                <w:b/>
                <w:highlight w:val="lightGray"/>
                <w:u w:val="single"/>
              </w:rPr>
              <w:t xml:space="preserve">Kerncompetentie </w:t>
            </w:r>
            <w:r w:rsidR="47A7D193" w:rsidRPr="001E1359">
              <w:rPr>
                <w:b/>
                <w:highlight w:val="lightGray"/>
                <w:u w:val="single"/>
              </w:rPr>
              <w:t>B</w:t>
            </w:r>
          </w:p>
          <w:p w14:paraId="065CEED1" w14:textId="60943D5F" w:rsidR="007E2944" w:rsidRPr="001E1359" w:rsidRDefault="00EF0729">
            <w:pPr>
              <w:rPr>
                <w:highlight w:val="lightGray"/>
              </w:rPr>
            </w:pPr>
            <w:r w:rsidRPr="001E1359">
              <w:rPr>
                <w:highlight w:val="lightGray"/>
              </w:rPr>
              <w:t xml:space="preserve">      </w:t>
            </w:r>
            <w:r w:rsidR="00720B5E" w:rsidRPr="001E1359">
              <w:rPr>
                <w:highlight w:val="lightGray"/>
              </w:rPr>
              <w:t xml:space="preserve"> </w:t>
            </w:r>
            <w:r w:rsidRPr="001E1359">
              <w:rPr>
                <w:highlight w:val="lightGray"/>
              </w:rPr>
              <w:t xml:space="preserve"> </w:t>
            </w:r>
            <w:r w:rsidR="000872A6" w:rsidRPr="001E1359">
              <w:rPr>
                <w:highlight w:val="lightGray"/>
              </w:rPr>
              <w:t xml:space="preserve"> </w:t>
            </w: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Betonnen kademuur </w:t>
            </w:r>
            <w:r w:rsidR="001D19F6" w:rsidRPr="001E1359">
              <w:rPr>
                <w:highlight w:val="lightGray"/>
              </w:rPr>
              <w:t>minstens</w:t>
            </w:r>
            <w:r w:rsidRPr="001E1359">
              <w:rPr>
                <w:highlight w:val="lightGray"/>
              </w:rPr>
              <w:t xml:space="preserve"> </w:t>
            </w:r>
            <w:r w:rsidR="000872A6" w:rsidRPr="001E1359">
              <w:rPr>
                <w:highlight w:val="lightGray"/>
              </w:rPr>
              <w:t xml:space="preserve"> </w:t>
            </w:r>
            <w:r w:rsidRPr="001E1359">
              <w:rPr>
                <w:highlight w:val="lightGray"/>
              </w:rPr>
              <w:t xml:space="preserve">30M1  </w:t>
            </w:r>
            <w:r w:rsidR="0013152D" w:rsidRPr="001E1359">
              <w:rPr>
                <w:highlight w:val="lightGray"/>
              </w:rPr>
              <w:t>lengte</w:t>
            </w:r>
          </w:p>
          <w:p w14:paraId="39B2ACD7" w14:textId="1FDBF164" w:rsidR="003B4673" w:rsidRDefault="003B4673" w:rsidP="003B4673">
            <w:pPr>
              <w:jc w:val="both"/>
              <w:rPr>
                <w:rFonts w:eastAsia="Corbel" w:cs="Corbel"/>
                <w:color w:val="000000" w:themeColor="text1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………..m1</w:t>
            </w:r>
            <w:r>
              <w:rPr>
                <w:rFonts w:eastAsia="Corbel" w:cs="Corbel"/>
                <w:color w:val="000000" w:themeColor="text1"/>
              </w:rPr>
              <w:t xml:space="preserve"> </w:t>
            </w:r>
          </w:p>
          <w:p w14:paraId="1CA94B19" w14:textId="77777777" w:rsidR="00C74364" w:rsidRDefault="00C74364" w:rsidP="003B4673">
            <w:pPr>
              <w:jc w:val="both"/>
              <w:rPr>
                <w:rFonts w:eastAsia="Corbel" w:cs="Corbel"/>
                <w:color w:val="000000" w:themeColor="text1"/>
              </w:rPr>
            </w:pPr>
          </w:p>
          <w:p w14:paraId="1F722B44" w14:textId="123F0580" w:rsidR="00C74364" w:rsidRDefault="00C74364" w:rsidP="00C74364">
            <w:pPr>
              <w:rPr>
                <w:b/>
                <w:highlight w:val="lightGray"/>
                <w:u w:val="single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>o</w:t>
            </w:r>
            <w:r w:rsidRPr="001E1359">
              <w:rPr>
                <w:highlight w:val="lightGray"/>
              </w:rPr>
              <w:t xml:space="preserve">  </w:t>
            </w:r>
            <w:r w:rsidRPr="001E1359">
              <w:rPr>
                <w:b/>
                <w:highlight w:val="lightGray"/>
                <w:u w:val="single"/>
              </w:rPr>
              <w:t xml:space="preserve">Kerncompetentie </w:t>
            </w:r>
            <w:r>
              <w:rPr>
                <w:b/>
                <w:highlight w:val="lightGray"/>
                <w:u w:val="single"/>
              </w:rPr>
              <w:t>C</w:t>
            </w:r>
          </w:p>
          <w:p w14:paraId="36418656" w14:textId="77777777" w:rsidR="00C74364" w:rsidRPr="001E1359" w:rsidRDefault="00C74364" w:rsidP="00C74364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ascii="Wingdings" w:eastAsia="Wingdings" w:hAnsi="Wingdings" w:cs="Wingdings"/>
                <w:highlight w:val="lightGray"/>
              </w:rPr>
              <w:t xml:space="preserve">  o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20 inpandige plekken voor het stallen van      </w:t>
            </w:r>
          </w:p>
          <w:p w14:paraId="0ACB5A27" w14:textId="77777777" w:rsidR="00C74364" w:rsidRPr="001E1359" w:rsidRDefault="00C74364" w:rsidP="00C74364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</w:t>
            </w:r>
            <w:r>
              <w:rPr>
                <w:rFonts w:eastAsia="Corbel" w:cs="Corbel"/>
                <w:color w:val="000000" w:themeColor="text1"/>
                <w:highlight w:val="lightGray"/>
              </w:rPr>
              <w:t>m</w:t>
            </w:r>
            <w:r w:rsidRPr="001E1359">
              <w:rPr>
                <w:rFonts w:eastAsia="Corbel" w:cs="Corbel"/>
                <w:color w:val="000000" w:themeColor="text1"/>
                <w:highlight w:val="lightGray"/>
              </w:rPr>
              <w:t>otorvoertuigen</w:t>
            </w:r>
          </w:p>
          <w:p w14:paraId="364E3388" w14:textId="77777777" w:rsidR="00C74364" w:rsidRPr="001E1359" w:rsidRDefault="00C74364" w:rsidP="00C74364">
            <w:pPr>
              <w:jc w:val="both"/>
              <w:rPr>
                <w:rFonts w:eastAsia="Corbel" w:cs="Corbel"/>
                <w:color w:val="000000" w:themeColor="text1"/>
                <w:highlight w:val="lightGray"/>
              </w:rPr>
            </w:pPr>
            <w:r w:rsidRPr="001E1359">
              <w:rPr>
                <w:rFonts w:eastAsia="Corbel" w:cs="Corbel"/>
                <w:color w:val="000000" w:themeColor="text1"/>
                <w:highlight w:val="lightGray"/>
              </w:rPr>
              <w:t xml:space="preserve">               Gerealiseerd: ………..plekken</w:t>
            </w:r>
          </w:p>
          <w:p w14:paraId="561B6C8C" w14:textId="77777777" w:rsidR="00C74364" w:rsidRPr="003B4673" w:rsidRDefault="00C74364" w:rsidP="003B4673">
            <w:pPr>
              <w:jc w:val="both"/>
              <w:rPr>
                <w:rFonts w:eastAsia="Corbel" w:cs="Corbel"/>
                <w:color w:val="000000" w:themeColor="text1"/>
              </w:rPr>
            </w:pPr>
          </w:p>
          <w:p w14:paraId="6E47DB50" w14:textId="42C3475F" w:rsidR="00583EA0" w:rsidRDefault="00583EA0"/>
        </w:tc>
      </w:tr>
      <w:tr w:rsidR="00583EA0" w14:paraId="709029A3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2E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1CF8" w14:textId="77777777" w:rsidR="00583EA0" w:rsidRDefault="00583EA0">
            <w:r>
              <w:t>Naam en adres opdrachtgever:</w:t>
            </w:r>
          </w:p>
        </w:tc>
      </w:tr>
      <w:tr w:rsidR="00583EA0" w14:paraId="167AC29C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405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E3DC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6951F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3F28AE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5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8859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2B6A55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6F47F6D9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02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83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8B72F6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6A38F2B" w14:textId="77777777" w:rsidR="00583EA0" w:rsidRDefault="00583EA0">
            <w:pPr>
              <w:rPr>
                <w:highlight w:val="lightGray"/>
              </w:rPr>
            </w:pPr>
          </w:p>
          <w:p w14:paraId="4BB80FE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187656E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76C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15FD" w14:textId="77777777" w:rsidR="00583EA0" w:rsidRDefault="00583EA0">
            <w:r>
              <w:t>Nadere informatie referentieproject</w:t>
            </w:r>
          </w:p>
        </w:tc>
      </w:tr>
      <w:tr w:rsidR="00583EA0" w14:paraId="2705C22A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235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E1DA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4D3D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5D8DE136" w14:textId="1BB0B450" w:rsidR="00583EA0" w:rsidRDefault="00583EA0" w:rsidP="31266714">
            <w:pPr>
              <w:rPr>
                <w:highlight w:val="lightGray"/>
              </w:rPr>
            </w:pPr>
          </w:p>
        </w:tc>
      </w:tr>
      <w:tr w:rsidR="00583EA0" w14:paraId="1586114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E2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0F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36A713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1CED48D6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1FB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8A4B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2D83EC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AC4D344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C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5871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52B3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349F88D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72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FC5F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6B73E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ABFA345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35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A4" w14:textId="77777777" w:rsidR="00583EA0" w:rsidRDefault="00583EA0">
            <w:r>
              <w:t>Datum van oplevering</w:t>
            </w:r>
          </w:p>
          <w:p w14:paraId="473C7766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5BD505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FD58F39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E7788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82451" w14:textId="77777777" w:rsidR="00583EA0" w:rsidRDefault="00583EA0">
            <w:r>
              <w:t>Contractvorm:</w:t>
            </w:r>
          </w:p>
          <w:p w14:paraId="56661DA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8B7A0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0685D160" w14:textId="77777777" w:rsidTr="70B38C0F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E4636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AC59319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8A900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5F4EA25" w14:textId="77777777" w:rsidTr="70B38C0F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BE0872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356DC92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658C11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1B92890" w14:textId="77777777" w:rsidTr="70B38C0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C77644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210ECF7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5F868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4AAC2036" w14:textId="77777777" w:rsidTr="70B38C0F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A4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B7F4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AD4BD2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1E69F6EF" w14:textId="77777777" w:rsidR="00583EA0" w:rsidRDefault="00583EA0">
            <w:pPr>
              <w:rPr>
                <w:highlight w:val="lightGray"/>
              </w:rPr>
            </w:pPr>
          </w:p>
          <w:p w14:paraId="623300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599E41EA" w14:textId="77777777" w:rsidR="00583EA0" w:rsidRDefault="00583EA0">
            <w:pPr>
              <w:rPr>
                <w:highlight w:val="lightGray"/>
              </w:rPr>
            </w:pPr>
          </w:p>
          <w:p w14:paraId="275388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485C8E29" w14:textId="77777777" w:rsidR="00583EA0" w:rsidRDefault="00583EA0" w:rsidP="00583EA0">
      <w:pPr>
        <w:pStyle w:val="colofontitel"/>
      </w:pPr>
    </w:p>
    <w:p w14:paraId="21C68CD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DDC1"/>
    <w:multiLevelType w:val="multilevel"/>
    <w:tmpl w:val="E3AE41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2" w15:restartNumberingAfterBreak="0">
    <w:nsid w:val="37C38AEE"/>
    <w:multiLevelType w:val="multilevel"/>
    <w:tmpl w:val="79E0E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b w:val="0"/>
        <w:i w:val="0"/>
        <w:sz w:val="21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5" w15:restartNumberingAfterBreak="0">
    <w:nsid w:val="5DE15F51"/>
    <w:multiLevelType w:val="multilevel"/>
    <w:tmpl w:val="315A9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lvlText w:val="%1"/>
      <w:lvlJc w:val="left"/>
      <w:pPr>
        <w:tabs>
          <w:tab w:val="num" w:pos="227"/>
        </w:tabs>
        <w:ind w:left="227" w:hanging="227"/>
      </w:pPr>
      <w:rPr>
        <w:b w:val="0"/>
        <w:i w:val="0"/>
        <w:sz w:val="21"/>
      </w:rPr>
    </w:lvl>
    <w:lvl w:ilvl="1">
      <w:start w:val="1"/>
      <w:numFmt w:val="decimal"/>
      <w:lvlText w:val="-"/>
      <w:lvlJc w:val="left"/>
      <w:pPr>
        <w:tabs>
          <w:tab w:val="num" w:pos="454"/>
        </w:tabs>
        <w:ind w:left="454" w:hanging="227"/>
      </w:pPr>
      <w:rPr>
        <w:b w:val="0"/>
        <w:i w:val="0"/>
        <w:sz w:val="21"/>
      </w:rPr>
    </w:lvl>
    <w:lvl w:ilvl="2">
      <w:start w:val="1"/>
      <w:numFmt w:val="decimal"/>
      <w:lvlText w:val=""/>
      <w:lvlJc w:val="left"/>
      <w:pPr>
        <w:tabs>
          <w:tab w:val="num" w:pos="680"/>
        </w:tabs>
        <w:ind w:left="680" w:hanging="226"/>
      </w:pPr>
    </w:lvl>
    <w:lvl w:ilvl="3">
      <w:start w:val="1"/>
      <w:numFmt w:val="decimal"/>
      <w:lvlText w:val=""/>
      <w:lvlJc w:val="left"/>
      <w:pPr>
        <w:tabs>
          <w:tab w:val="num" w:pos="907"/>
        </w:tabs>
        <w:ind w:left="907" w:hanging="227"/>
      </w:pPr>
    </w:lvl>
    <w:lvl w:ilvl="4">
      <w:start w:val="1"/>
      <w:numFmt w:val="decimal"/>
      <w:lvlText w:val=""/>
      <w:lvlJc w:val="left"/>
      <w:pPr>
        <w:tabs>
          <w:tab w:val="num" w:pos="1134"/>
        </w:tabs>
        <w:ind w:left="1134" w:hanging="227"/>
      </w:pPr>
    </w:lvl>
    <w:lvl w:ilvl="5">
      <w:start w:val="1"/>
      <w:numFmt w:val="decimal"/>
      <w:lvlText w:val=""/>
      <w:lvlJc w:val="left"/>
      <w:pPr>
        <w:tabs>
          <w:tab w:val="num" w:pos="1361"/>
        </w:tabs>
        <w:ind w:left="1361" w:hanging="227"/>
      </w:pPr>
    </w:lvl>
    <w:lvl w:ilvl="6">
      <w:start w:val="1"/>
      <w:numFmt w:val="decimal"/>
      <w:lvlText w:val=""/>
      <w:lvlJc w:val="left"/>
      <w:pPr>
        <w:tabs>
          <w:tab w:val="num" w:pos="1588"/>
        </w:tabs>
        <w:ind w:left="1588" w:hanging="227"/>
      </w:pPr>
    </w:lvl>
    <w:lvl w:ilvl="7">
      <w:start w:val="1"/>
      <w:numFmt w:val="decimal"/>
      <w:lvlText w:val=""/>
      <w:lvlJc w:val="left"/>
      <w:pPr>
        <w:tabs>
          <w:tab w:val="num" w:pos="1814"/>
        </w:tabs>
        <w:ind w:left="1814" w:hanging="226"/>
      </w:pPr>
    </w:lvl>
    <w:lvl w:ilvl="8">
      <w:start w:val="1"/>
      <w:numFmt w:val="decimal"/>
      <w:lvlText w:val=""/>
      <w:lvlJc w:val="left"/>
      <w:pPr>
        <w:tabs>
          <w:tab w:val="num" w:pos="2041"/>
        </w:tabs>
        <w:ind w:left="2041" w:hanging="227"/>
      </w:p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Heading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93B923"/>
    <w:multiLevelType w:val="multilevel"/>
    <w:tmpl w:val="878434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E89AFA"/>
    <w:multiLevelType w:val="multilevel"/>
    <w:tmpl w:val="3D6CB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348432">
    <w:abstractNumId w:val="9"/>
  </w:num>
  <w:num w:numId="2" w16cid:durableId="1097093304">
    <w:abstractNumId w:val="4"/>
  </w:num>
  <w:num w:numId="3" w16cid:durableId="1147013802">
    <w:abstractNumId w:val="1"/>
  </w:num>
  <w:num w:numId="4" w16cid:durableId="1212960314">
    <w:abstractNumId w:val="9"/>
  </w:num>
  <w:num w:numId="5" w16cid:durableId="1288900313">
    <w:abstractNumId w:val="1"/>
  </w:num>
  <w:num w:numId="6" w16cid:durableId="1307006918">
    <w:abstractNumId w:val="0"/>
  </w:num>
  <w:num w:numId="7" w16cid:durableId="131095777">
    <w:abstractNumId w:val="9"/>
  </w:num>
  <w:num w:numId="8" w16cid:durableId="1496147087">
    <w:abstractNumId w:val="2"/>
  </w:num>
  <w:num w:numId="9" w16cid:durableId="153181679">
    <w:abstractNumId w:val="9"/>
  </w:num>
  <w:num w:numId="10" w16cid:durableId="1608077783">
    <w:abstractNumId w:val="9"/>
  </w:num>
  <w:num w:numId="11" w16cid:durableId="1724675952">
    <w:abstractNumId w:val="1"/>
  </w:num>
  <w:num w:numId="12" w16cid:durableId="1799907626">
    <w:abstractNumId w:val="1"/>
  </w:num>
  <w:num w:numId="13" w16cid:durableId="1807040727">
    <w:abstractNumId w:val="12"/>
  </w:num>
  <w:num w:numId="14" w16cid:durableId="18213805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7393239">
    <w:abstractNumId w:val="1"/>
  </w:num>
  <w:num w:numId="16" w16cid:durableId="1933733045">
    <w:abstractNumId w:val="9"/>
  </w:num>
  <w:num w:numId="17" w16cid:durableId="196817248">
    <w:abstractNumId w:val="8"/>
  </w:num>
  <w:num w:numId="18" w16cid:durableId="281586">
    <w:abstractNumId w:val="10"/>
  </w:num>
  <w:num w:numId="19" w16cid:durableId="355470871">
    <w:abstractNumId w:val="11"/>
  </w:num>
  <w:num w:numId="20" w16cid:durableId="384530690">
    <w:abstractNumId w:val="1"/>
  </w:num>
  <w:num w:numId="21" w16cid:durableId="386996073">
    <w:abstractNumId w:val="7"/>
  </w:num>
  <w:num w:numId="22" w16cid:durableId="438136915">
    <w:abstractNumId w:val="10"/>
  </w:num>
  <w:num w:numId="23" w16cid:durableId="469977083">
    <w:abstractNumId w:val="9"/>
  </w:num>
  <w:num w:numId="24" w16cid:durableId="693769938">
    <w:abstractNumId w:val="6"/>
  </w:num>
  <w:num w:numId="25" w16cid:durableId="714543394">
    <w:abstractNumId w:val="5"/>
  </w:num>
  <w:num w:numId="26" w16cid:durableId="760025466">
    <w:abstractNumId w:val="10"/>
  </w:num>
  <w:num w:numId="27" w16cid:durableId="800465664">
    <w:abstractNumId w:val="8"/>
  </w:num>
  <w:num w:numId="28" w16cid:durableId="806822103">
    <w:abstractNumId w:val="4"/>
  </w:num>
  <w:num w:numId="29" w16cid:durableId="847907228">
    <w:abstractNumId w:val="9"/>
  </w:num>
  <w:num w:numId="30" w16cid:durableId="870415355">
    <w:abstractNumId w:val="9"/>
  </w:num>
  <w:num w:numId="31" w16cid:durableId="895043086">
    <w:abstractNumId w:val="7"/>
  </w:num>
  <w:num w:numId="32" w16cid:durableId="95421354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2159E"/>
    <w:rsid w:val="000872A6"/>
    <w:rsid w:val="00090180"/>
    <w:rsid w:val="000B46D8"/>
    <w:rsid w:val="000B4EE4"/>
    <w:rsid w:val="0013152D"/>
    <w:rsid w:val="00144688"/>
    <w:rsid w:val="00155F6B"/>
    <w:rsid w:val="00177A29"/>
    <w:rsid w:val="001D19F6"/>
    <w:rsid w:val="001E1359"/>
    <w:rsid w:val="001E1C95"/>
    <w:rsid w:val="00215567"/>
    <w:rsid w:val="00252F85"/>
    <w:rsid w:val="002941CF"/>
    <w:rsid w:val="002A3528"/>
    <w:rsid w:val="002B5524"/>
    <w:rsid w:val="00312FB1"/>
    <w:rsid w:val="003423F1"/>
    <w:rsid w:val="00362871"/>
    <w:rsid w:val="00397CBF"/>
    <w:rsid w:val="003B3222"/>
    <w:rsid w:val="003B34AE"/>
    <w:rsid w:val="003B4673"/>
    <w:rsid w:val="003C30D9"/>
    <w:rsid w:val="003D0CAA"/>
    <w:rsid w:val="003E1BAA"/>
    <w:rsid w:val="00424DED"/>
    <w:rsid w:val="004255E9"/>
    <w:rsid w:val="00482A4F"/>
    <w:rsid w:val="00486914"/>
    <w:rsid w:val="00493D49"/>
    <w:rsid w:val="00497DB7"/>
    <w:rsid w:val="004B3AF1"/>
    <w:rsid w:val="004C4E5B"/>
    <w:rsid w:val="004D310D"/>
    <w:rsid w:val="004E1E3D"/>
    <w:rsid w:val="00527398"/>
    <w:rsid w:val="00563FC4"/>
    <w:rsid w:val="00583EA0"/>
    <w:rsid w:val="005972FA"/>
    <w:rsid w:val="005A0337"/>
    <w:rsid w:val="005B3D92"/>
    <w:rsid w:val="005B66F0"/>
    <w:rsid w:val="005F205B"/>
    <w:rsid w:val="005F35D5"/>
    <w:rsid w:val="006141F9"/>
    <w:rsid w:val="006313FD"/>
    <w:rsid w:val="00632123"/>
    <w:rsid w:val="006433F1"/>
    <w:rsid w:val="006836FF"/>
    <w:rsid w:val="006E07E6"/>
    <w:rsid w:val="006E3EDD"/>
    <w:rsid w:val="006F3268"/>
    <w:rsid w:val="00720B5E"/>
    <w:rsid w:val="00770074"/>
    <w:rsid w:val="00784013"/>
    <w:rsid w:val="00795B52"/>
    <w:rsid w:val="007B3ED0"/>
    <w:rsid w:val="007B6B7C"/>
    <w:rsid w:val="007C06C8"/>
    <w:rsid w:val="007D1F55"/>
    <w:rsid w:val="007E2944"/>
    <w:rsid w:val="007E44A6"/>
    <w:rsid w:val="008037C9"/>
    <w:rsid w:val="008104C5"/>
    <w:rsid w:val="00835330"/>
    <w:rsid w:val="008402D9"/>
    <w:rsid w:val="0088656D"/>
    <w:rsid w:val="008A465D"/>
    <w:rsid w:val="008C5C8F"/>
    <w:rsid w:val="008F7219"/>
    <w:rsid w:val="009070A5"/>
    <w:rsid w:val="00914FD4"/>
    <w:rsid w:val="009175F9"/>
    <w:rsid w:val="0092158A"/>
    <w:rsid w:val="00927E66"/>
    <w:rsid w:val="009761CF"/>
    <w:rsid w:val="00990860"/>
    <w:rsid w:val="009B0D92"/>
    <w:rsid w:val="009B77FE"/>
    <w:rsid w:val="00A03098"/>
    <w:rsid w:val="00A171BF"/>
    <w:rsid w:val="00A334BE"/>
    <w:rsid w:val="00A3732E"/>
    <w:rsid w:val="00A40E6F"/>
    <w:rsid w:val="00A53085"/>
    <w:rsid w:val="00A572C2"/>
    <w:rsid w:val="00A66069"/>
    <w:rsid w:val="00A84C51"/>
    <w:rsid w:val="00A87A3B"/>
    <w:rsid w:val="00AA11F7"/>
    <w:rsid w:val="00AB4C36"/>
    <w:rsid w:val="00B16962"/>
    <w:rsid w:val="00B36C63"/>
    <w:rsid w:val="00B3785C"/>
    <w:rsid w:val="00B37E87"/>
    <w:rsid w:val="00B406E4"/>
    <w:rsid w:val="00B74A67"/>
    <w:rsid w:val="00B75AFA"/>
    <w:rsid w:val="00BC5AAE"/>
    <w:rsid w:val="00BD0C39"/>
    <w:rsid w:val="00BF469D"/>
    <w:rsid w:val="00C31074"/>
    <w:rsid w:val="00C65014"/>
    <w:rsid w:val="00C74364"/>
    <w:rsid w:val="00CD03CE"/>
    <w:rsid w:val="00D31706"/>
    <w:rsid w:val="00D44688"/>
    <w:rsid w:val="00DB5D0D"/>
    <w:rsid w:val="00DD7BE5"/>
    <w:rsid w:val="00E578DD"/>
    <w:rsid w:val="00E85936"/>
    <w:rsid w:val="00EB1492"/>
    <w:rsid w:val="00EF0729"/>
    <w:rsid w:val="00EF35F5"/>
    <w:rsid w:val="00F04F71"/>
    <w:rsid w:val="00F05162"/>
    <w:rsid w:val="00F12F0D"/>
    <w:rsid w:val="00F16E1D"/>
    <w:rsid w:val="00F233F8"/>
    <w:rsid w:val="00F60B35"/>
    <w:rsid w:val="00F731DC"/>
    <w:rsid w:val="00F75324"/>
    <w:rsid w:val="00FA5B4B"/>
    <w:rsid w:val="00FC4667"/>
    <w:rsid w:val="00FE2507"/>
    <w:rsid w:val="02655DB9"/>
    <w:rsid w:val="05E41024"/>
    <w:rsid w:val="31266714"/>
    <w:rsid w:val="47A7D193"/>
    <w:rsid w:val="610CF7B0"/>
    <w:rsid w:val="658855CA"/>
    <w:rsid w:val="70462782"/>
    <w:rsid w:val="70599AB9"/>
    <w:rsid w:val="70B38C0F"/>
    <w:rsid w:val="777275DF"/>
    <w:rsid w:val="7B29A5F2"/>
    <w:rsid w:val="7C8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D30A6F"/>
  <w15:docId w15:val="{E322071B-0AEC-45E7-9ED7-36DB98BB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3EA0"/>
    <w:rPr>
      <w:rFonts w:eastAsia="Calibri"/>
      <w:lang w:eastAsia="en-US"/>
    </w:rPr>
  </w:style>
  <w:style w:type="paragraph" w:styleId="Heading1">
    <w:name w:val="heading 1"/>
    <w:aliases w:val="Hoofdstuktitel"/>
    <w:basedOn w:val="Normal"/>
    <w:next w:val="Normal"/>
    <w:qFormat/>
    <w:rsid w:val="00FE2507"/>
    <w:pPr>
      <w:keepNext/>
      <w:numPr>
        <w:numId w:val="10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Heading2">
    <w:name w:val="heading 2"/>
    <w:aliases w:val="Paragraaf"/>
    <w:basedOn w:val="Normal"/>
    <w:next w:val="Normal"/>
    <w:qFormat/>
    <w:rsid w:val="00FE2507"/>
    <w:pPr>
      <w:keepNext/>
      <w:numPr>
        <w:ilvl w:val="1"/>
        <w:numId w:val="10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Heading3">
    <w:name w:val="heading 3"/>
    <w:aliases w:val="Subparagraaf"/>
    <w:basedOn w:val="Normal"/>
    <w:next w:val="Normal"/>
    <w:qFormat/>
    <w:rsid w:val="00FE2507"/>
    <w:pPr>
      <w:keepNext/>
      <w:numPr>
        <w:ilvl w:val="2"/>
        <w:numId w:val="10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semiHidden/>
    <w:qFormat/>
    <w:rsid w:val="00FE2507"/>
    <w:pPr>
      <w:keepNext/>
      <w:numPr>
        <w:ilvl w:val="3"/>
        <w:numId w:val="10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qFormat/>
    <w:rsid w:val="00FE2507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semiHidden/>
    <w:qFormat/>
    <w:rsid w:val="00FE2507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semiHidden/>
    <w:qFormat/>
    <w:rsid w:val="00FE2507"/>
    <w:pPr>
      <w:numPr>
        <w:ilvl w:val="6"/>
        <w:numId w:val="10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semiHidden/>
    <w:qFormat/>
    <w:rsid w:val="00FE2507"/>
    <w:pPr>
      <w:numPr>
        <w:ilvl w:val="7"/>
        <w:numId w:val="10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semiHidden/>
    <w:qFormat/>
    <w:rsid w:val="00FE2507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entbinnentekst">
    <w:name w:val="Accent binnen tekst"/>
    <w:basedOn w:val="Normal"/>
    <w:qFormat/>
    <w:rsid w:val="00FE2507"/>
    <w:rPr>
      <w:i/>
    </w:rPr>
  </w:style>
  <w:style w:type="paragraph" w:customStyle="1" w:styleId="TussenkopjeInleidingpersbericht">
    <w:name w:val="Tussenkopje / Inleiding persbericht"/>
    <w:basedOn w:val="Normal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Normal"/>
    <w:qFormat/>
    <w:rsid w:val="00FE2507"/>
    <w:pPr>
      <w:numPr>
        <w:numId w:val="31"/>
      </w:numPr>
    </w:pPr>
    <w:rPr>
      <w:b/>
    </w:rPr>
  </w:style>
  <w:style w:type="paragraph" w:customStyle="1" w:styleId="Tussenkopjeuitnodiging">
    <w:name w:val="Tussenkopje uitnodiging"/>
    <w:basedOn w:val="Normal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Normal"/>
    <w:qFormat/>
    <w:rsid w:val="00FE2507"/>
    <w:rPr>
      <w:b/>
      <w:sz w:val="18"/>
    </w:rPr>
  </w:style>
  <w:style w:type="paragraph" w:customStyle="1" w:styleId="Bijschriftrapport">
    <w:name w:val="Bijschrift rapport"/>
    <w:basedOn w:val="Normal"/>
    <w:qFormat/>
    <w:rsid w:val="00FE2507"/>
    <w:rPr>
      <w:sz w:val="18"/>
    </w:rPr>
  </w:style>
  <w:style w:type="paragraph" w:customStyle="1" w:styleId="Figuurkoprapport">
    <w:name w:val="Figuurkop rapport"/>
    <w:basedOn w:val="Normal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Normal"/>
    <w:qFormat/>
    <w:rsid w:val="00FE2507"/>
    <w:pPr>
      <w:numPr>
        <w:numId w:val="26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Normal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Normal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Normal"/>
    <w:qFormat/>
    <w:rsid w:val="002B5524"/>
  </w:style>
  <w:style w:type="paragraph" w:customStyle="1" w:styleId="Opsommingcijfer">
    <w:name w:val="Opsomming cijfer"/>
    <w:basedOn w:val="Normal"/>
    <w:qFormat/>
    <w:rsid w:val="00FE2507"/>
    <w:pPr>
      <w:tabs>
        <w:tab w:val="num" w:pos="227"/>
      </w:tabs>
      <w:ind w:left="227" w:hanging="227"/>
    </w:pPr>
  </w:style>
  <w:style w:type="paragraph" w:customStyle="1" w:styleId="Opsommingletter">
    <w:name w:val="Opsomming letter"/>
    <w:basedOn w:val="Normal"/>
    <w:qFormat/>
    <w:rsid w:val="00FE2507"/>
    <w:pPr>
      <w:tabs>
        <w:tab w:val="num" w:pos="227"/>
      </w:tabs>
      <w:ind w:left="227" w:hanging="227"/>
    </w:pPr>
  </w:style>
  <w:style w:type="paragraph" w:styleId="TOC1">
    <w:name w:val="toc 1"/>
    <w:basedOn w:val="Normal"/>
    <w:next w:val="Normal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TOC2">
    <w:name w:val="toc 2"/>
    <w:basedOn w:val="Normal"/>
    <w:next w:val="Normal"/>
    <w:autoRedefine/>
    <w:semiHidden/>
    <w:rsid w:val="003B3222"/>
    <w:pPr>
      <w:ind w:left="301" w:hanging="301"/>
    </w:pPr>
  </w:style>
  <w:style w:type="paragraph" w:styleId="TOC3">
    <w:name w:val="toc 3"/>
    <w:basedOn w:val="Normal"/>
    <w:next w:val="Normal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Normal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Normal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Normal"/>
    <w:qFormat/>
    <w:rsid w:val="00FE2507"/>
    <w:rPr>
      <w:sz w:val="17"/>
    </w:rPr>
  </w:style>
  <w:style w:type="paragraph" w:customStyle="1" w:styleId="Tabelkolomkopjes">
    <w:name w:val="Tabelkolomkopjes"/>
    <w:basedOn w:val="Normal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Normal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Normal"/>
    <w:qFormat/>
    <w:rsid w:val="00FE2507"/>
    <w:rPr>
      <w:b/>
      <w:sz w:val="18"/>
    </w:rPr>
  </w:style>
  <w:style w:type="paragraph" w:customStyle="1" w:styleId="Bijlageondertitel">
    <w:name w:val="Bijlage ondertitel"/>
    <w:basedOn w:val="Normal"/>
    <w:next w:val="Normal"/>
    <w:qFormat/>
    <w:rsid w:val="00583EA0"/>
    <w:pPr>
      <w:pageBreakBefore/>
      <w:numPr>
        <w:numId w:val="14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Normal"/>
    <w:next w:val="Normal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ListParagraph">
    <w:name w:val="List Paragraph"/>
    <w:basedOn w:val="Normal"/>
    <w:uiPriority w:val="34"/>
    <w:qFormat/>
    <w:rsid w:val="003C3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numbering" Target="numbering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CEE7C9D6A4E4FBC301BE17F9226EE" ma:contentTypeVersion="9" ma:contentTypeDescription="Een nieuw document maken." ma:contentTypeScope="" ma:versionID="548306100639a219a02f157366b7337e">
  <xsd:schema xmlns:xsd="http://www.w3.org/2001/XMLSchema" xmlns:xs="http://www.w3.org/2001/XMLSchema" xmlns:p="http://schemas.microsoft.com/office/2006/metadata/properties" xmlns:ns2="0683fee5-8d27-4994-9e47-f0c87a9bf823" targetNamespace="http://schemas.microsoft.com/office/2006/metadata/properties" ma:root="true" ma:fieldsID="2b64a1d5d89c8331e14d2bb80ba5ed0d" ns2:_="">
    <xsd:import namespace="0683fee5-8d27-4994-9e47-f0c87a9b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3fee5-8d27-4994-9e47-f0c87a9bf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F333A13CA7DE564986C7E95E86465DB816000F7BD8BCCAF35746A1DC6CC0EDF9E325" ma:contentTypeVersion="33" ma:contentTypeDescription="Nieuw tekstdocument" ma:contentTypeScope="" ma:versionID="d5fb249f881a25445179523016c6d15a">
  <xsd:schema xmlns:xsd="http://www.w3.org/2001/XMLSchema" xmlns:xs="http://www.w3.org/2001/XMLSchema" xmlns:p="http://schemas.microsoft.com/office/2006/metadata/properties" xmlns:ns2="fadc1db4-da53-44f3-8c11-b0ce2a9450f3" xmlns:ns3="451ceeed-c77b-4a37-aea6-85893f5a9fb4" xmlns:ns4="f6a93ab9-bad6-4e26-a67b-9b50b450a282" targetNamespace="http://schemas.microsoft.com/office/2006/metadata/properties" ma:root="true" ma:fieldsID="ec16c1ce92eb77b040d95bf10e7b1d89" ns2:_="" ns3:_="" ns4:_="">
    <xsd:import namespace="fadc1db4-da53-44f3-8c11-b0ce2a9450f3"/>
    <xsd:import namespace="451ceeed-c77b-4a37-aea6-85893f5a9fb4"/>
    <xsd:import namespace="f6a93ab9-bad6-4e26-a67b-9b50b450a282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2:Basisdocument" minOccurs="0"/>
                <xsd:element ref="ns2:Projectnaam" minOccurs="0"/>
                <xsd:element ref="ns2:Projectnummer" minOccurs="0"/>
                <xsd:element ref="ns2:Projectomschrijving" minOccurs="0"/>
                <xsd:element ref="ns3:TaxCatchAll" minOccurs="0"/>
                <xsd:element ref="ns2:Archiefkenmerk" minOccurs="0"/>
                <xsd:element ref="ns2:IngestuurdDoor" minOccurs="0"/>
                <xsd:element ref="ns2:IngestuurdOp" minOccurs="0"/>
                <xsd:element ref="ns2:Vertrouwelijkheid" minOccurs="0"/>
                <xsd:element ref="ns2:OrigineleLocatie" minOccurs="0"/>
                <xsd:element ref="ns2:Subdossier" minOccurs="0"/>
                <xsd:element ref="ns2:Subcategorie" minOccurs="0"/>
                <xsd:element ref="ns2:DocumentlabelPMBTaxHTField0" minOccurs="0"/>
                <xsd:element ref="ns2:ProjectstatusTaxHTField0" minOccurs="0"/>
                <xsd:element ref="ns2:ProjectlocatieTaxHTField0" minOccurs="0"/>
                <xsd:element ref="ns2:OpdrachtgeverTaxHTField0" minOccurs="0"/>
                <xsd:element ref="ns3:TaxCatchAllLabel" minOccurs="0"/>
                <xsd:element ref="ns2:ThemaTaxHTField0" minOccurs="0"/>
                <xsd:element ref="ns2:DocumentthemaTaxHTField0" minOccurs="0"/>
                <xsd:element ref="ns2:DienstTaxHTField0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2:SharedWithUsers" minOccurs="0"/>
                <xsd:element ref="ns2:SharedWithDetails" minOccurs="0"/>
                <xsd:element ref="ns4:BackupApril2023" minOccurs="0"/>
                <xsd:element ref="ns4:MediaServiceObjectDetectorVersions" minOccurs="0"/>
                <xsd:element ref="ns4:MediaServiceDateTaken" minOccurs="0"/>
                <xsd:element ref="ns4:MediaServiceLocation" minOccurs="0"/>
                <xsd:element ref="ns4:MediaServiceSearchProperties" minOccurs="0"/>
                <xsd:element ref="ns4:MediaLengthInSecond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c1db4-da53-44f3-8c11-b0ce2a9450f3" elementFormDefault="qualified">
    <xsd:import namespace="http://schemas.microsoft.com/office/2006/documentManagement/types"/>
    <xsd:import namespace="http://schemas.microsoft.com/office/infopath/2007/PartnerControls"/>
    <xsd:element name="Trefwoord" ma:index="2" nillable="true" ma:displayName="Trefwoord" ma:list="{1c0d1f24-aa34-4a16-992c-19399fa1a49b}" ma:internalName="Trefwoord" ma:readOnly="false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asisdocument" ma:index="3" nillable="true" ma:displayName="Basisdocument" ma:default="0" ma:hidden="true" ma:internalName="Basisdocument" ma:readOnly="false">
      <xsd:simpleType>
        <xsd:restriction base="dms:Boolean"/>
      </xsd:simpleType>
    </xsd:element>
    <xsd:element name="Projectnaam" ma:index="10" nillable="true" ma:displayName="Projectnaam" ma:hidden="true" ma:internalName="Projectnaam" ma:readOnly="false">
      <xsd:simpleType>
        <xsd:restriction base="dms:Text">
          <xsd:maxLength value="255"/>
        </xsd:restriction>
      </xsd:simpleType>
    </xsd:element>
    <xsd:element name="Projectnummer" ma:index="11" nillable="true" ma:displayName="Projectnummer" ma:hidden="true" ma:internalName="Projectnummer" ma:readOnly="false">
      <xsd:simpleType>
        <xsd:restriction base="dms:Text">
          <xsd:maxLength value="25"/>
        </xsd:restriction>
      </xsd:simpleType>
    </xsd:element>
    <xsd:element name="Projectomschrijving" ma:index="12" nillable="true" ma:displayName="Projectomschrijving" ma:hidden="true" ma:internalName="Projectomschrijving" ma:readOnly="false">
      <xsd:simpleType>
        <xsd:restriction base="dms:Note"/>
      </xsd:simpleType>
    </xsd:element>
    <xsd:element name="Archiefkenmerk" ma:index="20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IngestuurdDoor" ma:index="21" nillable="true" ma:displayName="Ingestuurd door" ma:hidden="true" ma:SearchPeopleOnly="false" ma:SharePointGroup="0" ma:internalName="IngestuurdDoor" ma:readOnly="tru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22" nillable="true" ma:displayName="Ingestuurd op" ma:format="DateTime" ma:hidden="true" ma:internalName="IngestuurdOp" ma:readOnly="true">
      <xsd:simpleType>
        <xsd:restriction base="dms:DateTime"/>
      </xsd:simpleType>
    </xsd:element>
    <xsd:element name="Vertrouwelijkheid" ma:index="23" nillable="true" ma:displayName="Vertrouwelijkheid" ma:default="Kabinet" ma:format="Dropdown" ma:hidden="true" ma:internalName="Vertrouwelijkheid" ma:readOnly="fals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24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  <xsd:element name="Subdossier" ma:index="25" nillable="true" ma:displayName="Zaakdossier" ma:hidden="true" ma:list="{99eeef8a-9039-47a5-a560-4064305d3c95}" ma:internalName="Subdossier" ma:readOnly="false" ma:showField="Title" ma:web="fadc1db4-da53-44f3-8c11-b0ce2a9450f3">
      <xsd:simpleType>
        <xsd:restriction base="dms:Lookup"/>
      </xsd:simpleType>
    </xsd:element>
    <xsd:element name="Subcategorie" ma:index="27" nillable="true" ma:displayName="Subcategorie" ma:hidden="true" ma:list="{e76751d6-220e-4c9c-84fb-ec94fd78f50d}" ma:internalName="Subcategorie" ma:readOnly="false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labelPMBTaxHTField0" ma:index="28" nillable="true" ma:taxonomy="true" ma:internalName="DocumentlabelPMBTaxHTField0" ma:taxonomyFieldName="DocumentlabelPMB" ma:displayName="Categorie" ma:readOnly="false" ma:fieldId="{fd2e55d4-f493-4f40-967e-8a62669d0f44}" ma:taxonomyMulti="true" ma:sspId="3676cea4-3086-4dea-a929-70cf350c881a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statusTaxHTField0" ma:index="29" nillable="true" ma:taxonomy="true" ma:internalName="ProjectstatusTaxHTField0" ma:taxonomyFieldName="Projectstatus" ma:displayName="Projectstatus" ma:readOnly="false" ma:fieldId="{2e51e781-7efa-4541-8906-9d15f3c68bfe}" ma:sspId="3676cea4-3086-4dea-a929-70cf350c881a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30" nillable="true" ma:taxonomy="true" ma:internalName="ProjectlocatieTaxHTField0" ma:taxonomyFieldName="Projectlocatie" ma:displayName="Projectlocatie" ma:readOnly="false" ma:fieldId="{5521c7bc-f5cb-46b0-93c9-78545cce8bb9}" ma:sspId="3676cea4-3086-4dea-a929-70cf350c881a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31" nillable="true" ma:taxonomy="true" ma:internalName="OpdrachtgeverTaxHTField0" ma:taxonomyFieldName="Opdrachtgever" ma:displayName="Opdrachtgever" ma:readOnly="false" ma:fieldId="{0e4e6ec4-9300-4412-8271-d1ead98b723d}" ma:sspId="3676cea4-3086-4dea-a929-70cf350c881a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hemaTaxHTField0" ma:index="33" nillable="true" ma:taxonomy="true" ma:internalName="ThemaTaxHTField0" ma:taxonomyFieldName="Thema" ma:displayName="Thema" ma:readOnly="false" ma:fieldId="{e54614d8-9b62-47b7-b61b-59084012f7bc}" ma:taxonomyMulti="true" ma:sspId="3676cea4-3086-4dea-a929-70cf350c881a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hemaTaxHTField0" ma:index="34" nillable="true" ma:taxonomy="true" ma:internalName="DocumentthemaTaxHTField0" ma:taxonomyFieldName="Documentthema" ma:displayName="Documentthema" ma:readOnly="false" ma:fieldId="{8a532053-c0c5-4008-97b8-cf7d738098d1}" ma:sspId="3676cea4-3086-4dea-a929-70cf350c881a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35" nillable="true" ma:taxonomy="true" ma:internalName="DienstTaxHTField0" ma:taxonomyFieldName="Dienst" ma:displayName="Dienst" ma:readOnly="false" ma:default="4;#PMB|176ac948-4ecf-4981-9af2-fc600aa0e3d7" ma:fieldId="{c86c3b65-f545-4948-88a2-f14bb7ad1262}" ma:sspId="3676cea4-3086-4dea-a929-70cf350c881a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43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4" nillable="true" ma:displayName="Gedeeld met details" ma:hidden="true" ma:internalName="SharedWithDetails" ma:readOnly="true">
      <xsd:simpleType>
        <xsd:restriction base="dms:Note"/>
      </xsd:simpleType>
    </xsd:element>
    <xsd:element name="_dlc_DocId" ma:index="51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5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3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cfeb17d-8ebc-436b-ad18-4847f6ad2df8}" ma:internalName="TaxCatchAll" ma:readOnly="false" ma:showField="CatchAllData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2" nillable="true" ma:displayName="Taxonomy Catch All Column1" ma:hidden="true" ma:list="{4cfeb17d-8ebc-436b-ad18-4847f6ad2df8}" ma:internalName="TaxCatchAllLabel" ma:readOnly="true" ma:showField="CatchAllDataLabel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93ab9-bad6-4e26-a67b-9b50b450a2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3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4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2" nillable="true" ma:displayName="MediaServiceEventHashCode" ma:hidden="true" ma:internalName="MediaServiceEventHashCode" ma:readOnly="true">
      <xsd:simpleType>
        <xsd:restriction base="dms:Text"/>
      </xsd:simpleType>
    </xsd:element>
    <xsd:element name="BackupApril2023" ma:index="45" nillable="true" ma:displayName="Back up April 2023" ma:description="Dossier stadhuis" ma:format="Dropdown" ma:hidden="true" ma:internalName="BackupApril2023" ma:readOnly="false">
      <xsd:simpleType>
        <xsd:restriction base="dms:Text">
          <xsd:maxLength value="255"/>
        </xsd:restriction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4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8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SearchProperties" ma:index="4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5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83fee5-8d27-4994-9e47-f0c87a9bf8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F407D-DB27-4C81-97B2-8984F968A3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7873D-AE89-4C38-907F-A547BFDE7BDB}"/>
</file>

<file path=customXml/itemProps3.xml><?xml version="1.0" encoding="utf-8"?>
<ds:datastoreItem xmlns:ds="http://schemas.openxmlformats.org/officeDocument/2006/customXml" ds:itemID="{571A4F37-7F21-4FE4-8DEC-7340081AB2AD}"/>
</file>

<file path=customXml/itemProps4.xml><?xml version="1.0" encoding="utf-8"?>
<ds:datastoreItem xmlns:ds="http://schemas.openxmlformats.org/officeDocument/2006/customXml" ds:itemID="{0CD5A59B-BFB3-438C-A767-4B5AC6D9A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dc1db4-da53-44f3-8c11-b0ce2a9450f3"/>
    <ds:schemaRef ds:uri="451ceeed-c77b-4a37-aea6-85893f5a9fb4"/>
    <ds:schemaRef ds:uri="f6a93ab9-bad6-4e26-a67b-9b50b450a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9D27CC-DADA-4E3C-A332-5FD55584333A}">
  <ds:schemaRefs>
    <ds:schemaRef ds:uri="http://schemas.microsoft.com/office/2006/metadata/properties"/>
    <ds:schemaRef ds:uri="http://schemas.microsoft.com/office/infopath/2007/PartnerControls"/>
    <ds:schemaRef ds:uri="fadc1db4-da53-44f3-8c11-b0ce2a9450f3"/>
    <ds:schemaRef ds:uri="f6a93ab9-bad6-4e26-a67b-9b50b450a282"/>
    <ds:schemaRef ds:uri="451ceeed-c77b-4a37-aea6-85893f5a9f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366</Words>
  <Characters>2090</Characters>
  <Application>Microsoft Office Word</Application>
  <DocSecurity>4</DocSecurity>
  <Lines>17</Lines>
  <Paragraphs>4</Paragraphs>
  <ScaleCrop>false</ScaleCrop>
  <Company>Gemeente Amsterdam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Santbrink, Tom</dc:creator>
  <cp:keywords/>
  <cp:lastModifiedBy>Allaoui, Asma el</cp:lastModifiedBy>
  <cp:revision>5</cp:revision>
  <dcterms:created xsi:type="dcterms:W3CDTF">2025-10-17T22:41:00Z</dcterms:created>
  <dcterms:modified xsi:type="dcterms:W3CDTF">2025-12-09T15:22:00Z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0x010100A37CEE7C9D6A4E4FBC301BE17F9226EE</vt:lpwstr>
  </property>
  <property fmtid="{D5CDD505-2E9C-101B-9397-08002B2CF9AE}" pid="3" name="Dienst">
    <vt:lpwstr>4;#PMB|176ac948-4ecf-4981-9af2-fc600aa0e3d7</vt:lpwstr>
  </property>
  <property fmtid="{D5CDD505-2E9C-101B-9397-08002B2CF9AE}" pid="4" name="_dlc_DocIdItemGuid">
    <vt:lpwstr>ccda2f34-fa97-47da-bb70-3bf21405c0b0</vt:lpwstr>
  </property>
  <property fmtid="{D5CDD505-2E9C-101B-9397-08002B2CF9AE}" pid="5" name="Projectlocatie">
    <vt:lpwstr/>
  </property>
  <property fmtid="{D5CDD505-2E9C-101B-9397-08002B2CF9AE}" pid="6" name="MediaServiceImageTags">
    <vt:lpwstr/>
  </property>
  <property fmtid="{D5CDD505-2E9C-101B-9397-08002B2CF9AE}" pid="7" name="DocumentlabelPMB">
    <vt:lpwstr/>
  </property>
  <property fmtid="{D5CDD505-2E9C-101B-9397-08002B2CF9AE}" pid="8" name="Documentthema">
    <vt:lpwstr/>
  </property>
  <property fmtid="{D5CDD505-2E9C-101B-9397-08002B2CF9AE}" pid="9" name="Opdrachtgever">
    <vt:lpwstr/>
  </property>
  <property fmtid="{D5CDD505-2E9C-101B-9397-08002B2CF9AE}" pid="10" name="Projectstatus">
    <vt:lpwstr/>
  </property>
  <property fmtid="{D5CDD505-2E9C-101B-9397-08002B2CF9AE}" pid="11" name="Thema">
    <vt:lpwstr/>
  </property>
</Properties>
</file>